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2755786" name="c49303e0-2e70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650539" name="c49303e0-2e70-11f1-ab5e-7feb00f8340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7043989" name="ca382cd0-2e70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962426" name="ca382cd0-2e70-11f1-ab5e-7feb00f834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Heizung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Flachdichtung</w:t>
            </w:r>
          </w:p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792253" name="2ed725b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232013" name="2ed725b0-2e71-11f1-ab5e-7feb00f8340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2363030" name="5e3d8bf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301622" name="5e3d8bf0-2e71-11f1-ab5e-7feb00f8340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762218" name="c147496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792599" name="c1474960-2e72-11f1-ab5e-7feb00f8340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6204608" name="c54f160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71126" name="c54f1600-2e72-11f1-ab5e-7feb00f834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7201940" name="cf6f749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532654" name="cf6f7490-2e77-11f1-ab5e-7feb00f8340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6127857" name="d254e14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967156" name="d254e140-2e77-11f1-ab5e-7feb00f8340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rechts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4674181" name="218ecad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970915" name="218ecad0-2e7a-11f1-ab5e-7feb00f834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8900193" name="3ba7da6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269253" name="3ba7da60-2e7a-11f1-ab5e-7feb00f8340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Plsttenkleber 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122683" name="f20321f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515650" name="f20321f0-2e7c-11f1-ab5e-7feb00f834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71523" name="f5e209d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126586" name="f5e209d0-2e7c-11f1-ab5e-7feb00f834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865472" name="e1679e1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644854" name="e1679e10-2e7d-11f1-ab5e-7feb00f8340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7740234" name="e5e8925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903641" name="e5e89250-2e7d-11f1-ab5e-7feb00f8340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Ottenbacherstrasse 68, 8909 Affoltern am Albis</w:t>
          </w:r>
        </w:p>
        <w:p>
          <w:pPr>
            <w:spacing w:before="0" w:after="0"/>
          </w:pPr>
          <w:r>
            <w:t>831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